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111E51" w:rsidRPr="001A249D" w:rsidTr="001A249D">
        <w:tc>
          <w:tcPr>
            <w:tcW w:w="4248" w:type="dxa"/>
          </w:tcPr>
          <w:p w:rsidR="00111E51" w:rsidRPr="001A249D" w:rsidRDefault="00111E51" w:rsidP="001A249D">
            <w:pPr>
              <w:jc w:val="center"/>
              <w:rPr>
                <w:rFonts w:ascii="Calibri" w:eastAsia="Times New Roman" w:hAnsi="Calibri" w:cs="Calibri"/>
                <w:color w:val="auto"/>
                <w:sz w:val="20"/>
                <w:szCs w:val="20"/>
                <w:lang w:eastAsia="en-US"/>
              </w:rPr>
            </w:pPr>
          </w:p>
        </w:tc>
        <w:tc>
          <w:tcPr>
            <w:tcW w:w="5641" w:type="dxa"/>
          </w:tcPr>
          <w:p w:rsidR="00111E51" w:rsidRPr="001A249D" w:rsidRDefault="00111E51" w:rsidP="001A249D">
            <w:pPr>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ЗАТВЕРДЖЕНО</w:t>
            </w:r>
          </w:p>
          <w:p w:rsidR="00111E51" w:rsidRPr="001A249D" w:rsidRDefault="00111E51" w:rsidP="001A249D">
            <w:pPr>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Рішення девʹятої сесії</w:t>
            </w:r>
          </w:p>
          <w:p w:rsidR="00111E51" w:rsidRPr="001A249D" w:rsidRDefault="00111E51" w:rsidP="001A249D">
            <w:pPr>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районної ради сьомого скликання</w:t>
            </w:r>
          </w:p>
          <w:p w:rsidR="00111E51" w:rsidRPr="001A249D" w:rsidRDefault="00111E51" w:rsidP="001A249D">
            <w:pPr>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________________2016 № __</w:t>
            </w:r>
          </w:p>
          <w:p w:rsidR="00111E51" w:rsidRPr="001A249D" w:rsidRDefault="00111E51" w:rsidP="001A249D">
            <w:pPr>
              <w:ind w:firstLine="507"/>
              <w:jc w:val="both"/>
              <w:rPr>
                <w:rFonts w:ascii="Times New Roman" w:eastAsia="Times New Roman" w:hAnsi="Times New Roman" w:cs="Times New Roman"/>
                <w:color w:val="auto"/>
                <w:sz w:val="28"/>
                <w:szCs w:val="28"/>
                <w:lang w:eastAsia="ru-RU"/>
              </w:rPr>
            </w:pPr>
          </w:p>
          <w:p w:rsidR="00111E51" w:rsidRPr="001A249D" w:rsidRDefault="00111E51" w:rsidP="001A249D">
            <w:pPr>
              <w:ind w:firstLine="507"/>
              <w:jc w:val="both"/>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Голова районної ради</w:t>
            </w:r>
          </w:p>
          <w:p w:rsidR="00111E51" w:rsidRPr="001A249D" w:rsidRDefault="00111E51" w:rsidP="001A249D">
            <w:pPr>
              <w:ind w:firstLine="507"/>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ab/>
            </w:r>
            <w:r w:rsidRPr="001A249D">
              <w:rPr>
                <w:rFonts w:ascii="Times New Roman" w:eastAsia="Times New Roman" w:hAnsi="Times New Roman" w:cs="Times New Roman"/>
                <w:color w:val="auto"/>
                <w:sz w:val="28"/>
                <w:szCs w:val="28"/>
                <w:lang w:eastAsia="ru-RU"/>
              </w:rPr>
              <w:tab/>
            </w:r>
            <w:r w:rsidRPr="001A249D">
              <w:rPr>
                <w:rFonts w:ascii="Times New Roman" w:eastAsia="Times New Roman" w:hAnsi="Times New Roman" w:cs="Times New Roman"/>
                <w:color w:val="auto"/>
                <w:sz w:val="28"/>
                <w:szCs w:val="28"/>
                <w:lang w:eastAsia="ru-RU"/>
              </w:rPr>
              <w:tab/>
              <w:t xml:space="preserve">                                        </w:t>
            </w:r>
          </w:p>
          <w:p w:rsidR="00111E51" w:rsidRPr="001A249D" w:rsidRDefault="00111E51" w:rsidP="001A249D">
            <w:pPr>
              <w:ind w:firstLine="507"/>
              <w:jc w:val="center"/>
              <w:rPr>
                <w:rFonts w:ascii="Times New Roman" w:eastAsia="Times New Roman" w:hAnsi="Times New Roman" w:cs="Times New Roman"/>
                <w:color w:val="auto"/>
                <w:sz w:val="28"/>
                <w:szCs w:val="28"/>
                <w:lang w:eastAsia="ru-RU"/>
              </w:rPr>
            </w:pPr>
            <w:r w:rsidRPr="001A249D">
              <w:rPr>
                <w:rFonts w:ascii="Times New Roman" w:eastAsia="Times New Roman" w:hAnsi="Times New Roman" w:cs="Times New Roman"/>
                <w:color w:val="auto"/>
                <w:sz w:val="28"/>
                <w:szCs w:val="28"/>
                <w:lang w:eastAsia="ru-RU"/>
              </w:rPr>
              <w:t xml:space="preserve">                        ___________Д.С.Калінін</w:t>
            </w:r>
          </w:p>
        </w:tc>
      </w:tr>
    </w:tbl>
    <w:p w:rsidR="00111E51" w:rsidRPr="001A249D" w:rsidRDefault="00111E51" w:rsidP="00A80979">
      <w:pPr>
        <w:pStyle w:val="BodyText"/>
        <w:shd w:val="clear" w:color="auto" w:fill="auto"/>
        <w:spacing w:line="240" w:lineRule="auto"/>
        <w:ind w:firstLine="0"/>
        <w:rPr>
          <w:sz w:val="28"/>
          <w:szCs w:val="28"/>
        </w:rPr>
      </w:pPr>
    </w:p>
    <w:p w:rsidR="00111E51" w:rsidRDefault="00111E51" w:rsidP="00A80979">
      <w:pPr>
        <w:pStyle w:val="BodyText"/>
        <w:shd w:val="clear" w:color="auto" w:fill="auto"/>
        <w:spacing w:line="240" w:lineRule="auto"/>
        <w:ind w:firstLine="0"/>
        <w:rPr>
          <w:sz w:val="28"/>
          <w:szCs w:val="28"/>
          <w:lang w:val="uk-UA"/>
        </w:rPr>
      </w:pPr>
    </w:p>
    <w:p w:rsidR="00111E51" w:rsidRDefault="00111E51" w:rsidP="00A80979">
      <w:pPr>
        <w:pStyle w:val="BodyText"/>
        <w:shd w:val="clear" w:color="auto" w:fill="auto"/>
        <w:spacing w:line="240" w:lineRule="auto"/>
        <w:ind w:firstLine="0"/>
        <w:rPr>
          <w:sz w:val="28"/>
          <w:szCs w:val="28"/>
          <w:lang w:val="uk-UA"/>
        </w:rPr>
      </w:pPr>
    </w:p>
    <w:p w:rsidR="00111E51" w:rsidRDefault="00111E51" w:rsidP="00A80979">
      <w:pPr>
        <w:pStyle w:val="BodyText"/>
        <w:shd w:val="clear" w:color="auto" w:fill="auto"/>
        <w:spacing w:line="240" w:lineRule="auto"/>
        <w:ind w:firstLine="0"/>
        <w:rPr>
          <w:sz w:val="28"/>
          <w:szCs w:val="28"/>
          <w:lang w:val="uk-UA"/>
        </w:rPr>
      </w:pPr>
    </w:p>
    <w:p w:rsidR="00111E51" w:rsidRDefault="00111E51" w:rsidP="00A80979">
      <w:pPr>
        <w:pStyle w:val="BodyText"/>
        <w:shd w:val="clear" w:color="auto" w:fill="auto"/>
        <w:spacing w:line="240" w:lineRule="auto"/>
        <w:ind w:firstLine="0"/>
        <w:rPr>
          <w:sz w:val="28"/>
          <w:szCs w:val="28"/>
          <w:lang w:val="uk-UA"/>
        </w:rPr>
      </w:pPr>
    </w:p>
    <w:p w:rsidR="00111E51" w:rsidRDefault="00111E51" w:rsidP="00A80979">
      <w:pPr>
        <w:pStyle w:val="BodyText"/>
        <w:shd w:val="clear" w:color="auto" w:fill="auto"/>
        <w:spacing w:line="240" w:lineRule="auto"/>
        <w:ind w:firstLine="0"/>
        <w:rPr>
          <w:sz w:val="28"/>
          <w:szCs w:val="28"/>
          <w:lang w:val="uk-UA"/>
        </w:rPr>
      </w:pPr>
    </w:p>
    <w:p w:rsidR="00111E51" w:rsidRPr="00D1393B" w:rsidRDefault="00111E51" w:rsidP="00A80979">
      <w:pPr>
        <w:pStyle w:val="BodyText"/>
        <w:shd w:val="clear" w:color="auto" w:fill="auto"/>
        <w:spacing w:line="240" w:lineRule="auto"/>
        <w:ind w:firstLine="0"/>
        <w:rPr>
          <w:sz w:val="28"/>
          <w:szCs w:val="28"/>
          <w:lang w:val="uk-UA"/>
        </w:rPr>
      </w:pPr>
    </w:p>
    <w:p w:rsidR="00111E51" w:rsidRPr="00D1393B" w:rsidRDefault="00111E51" w:rsidP="00A80979">
      <w:pPr>
        <w:pStyle w:val="BodyText"/>
        <w:shd w:val="clear" w:color="auto" w:fill="auto"/>
        <w:spacing w:line="240" w:lineRule="auto"/>
        <w:ind w:left="6237" w:firstLine="0"/>
        <w:rPr>
          <w:sz w:val="28"/>
          <w:szCs w:val="28"/>
          <w:lang w:val="uk-UA"/>
        </w:rPr>
      </w:pPr>
    </w:p>
    <w:p w:rsidR="00111E51" w:rsidRPr="00D1393B" w:rsidRDefault="00111E51" w:rsidP="00A80979">
      <w:pPr>
        <w:pStyle w:val="BodyText"/>
        <w:shd w:val="clear" w:color="auto" w:fill="auto"/>
        <w:spacing w:line="240" w:lineRule="auto"/>
        <w:ind w:left="6237" w:firstLine="0"/>
        <w:rPr>
          <w:sz w:val="28"/>
          <w:szCs w:val="28"/>
          <w:lang w:val="uk-UA"/>
        </w:rPr>
      </w:pPr>
    </w:p>
    <w:p w:rsidR="00111E51" w:rsidRPr="00D1393B" w:rsidRDefault="00111E51" w:rsidP="00A80979">
      <w:pPr>
        <w:pStyle w:val="BodyText"/>
        <w:shd w:val="clear" w:color="auto" w:fill="auto"/>
        <w:spacing w:line="240" w:lineRule="auto"/>
        <w:ind w:left="6237" w:firstLine="0"/>
        <w:rPr>
          <w:sz w:val="28"/>
          <w:szCs w:val="28"/>
          <w:lang w:val="uk-UA"/>
        </w:rPr>
      </w:pPr>
    </w:p>
    <w:p w:rsidR="00111E51" w:rsidRPr="00D1393B" w:rsidRDefault="00111E51" w:rsidP="00A80979">
      <w:pPr>
        <w:pStyle w:val="BodyText"/>
        <w:shd w:val="clear" w:color="auto" w:fill="auto"/>
        <w:spacing w:line="240" w:lineRule="auto"/>
        <w:ind w:left="6237" w:firstLine="0"/>
        <w:rPr>
          <w:sz w:val="28"/>
          <w:szCs w:val="28"/>
          <w:lang w:val="uk-UA"/>
        </w:rPr>
      </w:pPr>
    </w:p>
    <w:p w:rsidR="00111E51" w:rsidRPr="00D1393B" w:rsidRDefault="00111E51" w:rsidP="00A80979">
      <w:pPr>
        <w:pStyle w:val="BodyText"/>
        <w:shd w:val="clear" w:color="auto" w:fill="auto"/>
        <w:spacing w:line="240" w:lineRule="auto"/>
        <w:ind w:left="6237" w:firstLine="0"/>
        <w:rPr>
          <w:sz w:val="28"/>
          <w:szCs w:val="28"/>
          <w:lang w:val="uk-UA"/>
        </w:rPr>
      </w:pPr>
    </w:p>
    <w:p w:rsidR="00111E51" w:rsidRPr="00D1393B" w:rsidRDefault="00111E51" w:rsidP="00D1393B">
      <w:pPr>
        <w:jc w:val="center"/>
        <w:rPr>
          <w:rFonts w:ascii="Times New Roman" w:hAnsi="Times New Roman"/>
          <w:b/>
          <w:spacing w:val="-11"/>
          <w:sz w:val="28"/>
          <w:szCs w:val="28"/>
        </w:rPr>
      </w:pPr>
      <w:r w:rsidRPr="00D1393B">
        <w:rPr>
          <w:rFonts w:ascii="Times New Roman" w:hAnsi="Times New Roman"/>
          <w:b/>
          <w:spacing w:val="-11"/>
          <w:sz w:val="28"/>
          <w:szCs w:val="28"/>
        </w:rPr>
        <w:t>СТАТУТ</w:t>
      </w:r>
    </w:p>
    <w:p w:rsidR="00111E51" w:rsidRPr="00D1393B" w:rsidRDefault="00111E51" w:rsidP="00D1393B">
      <w:pPr>
        <w:jc w:val="center"/>
        <w:rPr>
          <w:rFonts w:ascii="Times New Roman" w:hAnsi="Times New Roman"/>
          <w:b/>
          <w:spacing w:val="-11"/>
          <w:sz w:val="28"/>
          <w:szCs w:val="28"/>
        </w:rPr>
      </w:pPr>
      <w:r w:rsidRPr="00D1393B">
        <w:rPr>
          <w:rFonts w:ascii="Times New Roman" w:hAnsi="Times New Roman"/>
          <w:b/>
          <w:spacing w:val="-11"/>
          <w:sz w:val="28"/>
          <w:szCs w:val="28"/>
        </w:rPr>
        <w:t>КОМУНАЛЬНОГО ЗАКЛАДУ</w:t>
      </w:r>
    </w:p>
    <w:p w:rsidR="00111E51" w:rsidRPr="00D1393B" w:rsidRDefault="00111E51" w:rsidP="00D1393B">
      <w:pPr>
        <w:jc w:val="center"/>
        <w:rPr>
          <w:rFonts w:ascii="Times New Roman" w:hAnsi="Times New Roman"/>
          <w:b/>
          <w:spacing w:val="-11"/>
          <w:sz w:val="28"/>
          <w:szCs w:val="28"/>
        </w:rPr>
      </w:pPr>
      <w:r w:rsidRPr="00D1393B">
        <w:rPr>
          <w:rFonts w:ascii="Times New Roman" w:hAnsi="Times New Roman"/>
          <w:b/>
          <w:spacing w:val="-11"/>
          <w:sz w:val="28"/>
          <w:szCs w:val="28"/>
        </w:rPr>
        <w:t>«ОРЛЯНСЬКА ЗАГАЛЬНООСВІТНЯ ШКОЛА І-ІІІ СТУПЕНІВ»</w:t>
      </w:r>
    </w:p>
    <w:p w:rsidR="00111E51" w:rsidRPr="00D1393B" w:rsidRDefault="00111E51" w:rsidP="00D1393B">
      <w:pPr>
        <w:jc w:val="center"/>
        <w:rPr>
          <w:rFonts w:ascii="Times New Roman" w:hAnsi="Times New Roman"/>
          <w:b/>
          <w:spacing w:val="-11"/>
          <w:sz w:val="28"/>
          <w:szCs w:val="28"/>
        </w:rPr>
      </w:pPr>
      <w:r w:rsidRPr="00D1393B">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D1393B">
        <w:rPr>
          <w:rFonts w:ascii="Times New Roman" w:hAnsi="Times New Roman"/>
          <w:b/>
          <w:spacing w:val="-11"/>
          <w:sz w:val="28"/>
          <w:szCs w:val="28"/>
        </w:rPr>
        <w:t>ЗАПОРІЗЬКОЇ ОБЛАСТІ</w:t>
      </w:r>
    </w:p>
    <w:p w:rsidR="00111E51" w:rsidRPr="009709BC" w:rsidRDefault="00111E51" w:rsidP="00D1393B">
      <w:pPr>
        <w:jc w:val="center"/>
        <w:rPr>
          <w:sz w:val="28"/>
          <w:szCs w:val="28"/>
        </w:rPr>
      </w:pPr>
      <w:r w:rsidRPr="00D1393B">
        <w:rPr>
          <w:rFonts w:ascii="Times New Roman" w:hAnsi="Times New Roman"/>
          <w:b/>
          <w:spacing w:val="-11"/>
          <w:sz w:val="28"/>
          <w:szCs w:val="28"/>
        </w:rPr>
        <w:t>(</w:t>
      </w:r>
      <w:r w:rsidRPr="00D1393B">
        <w:rPr>
          <w:rFonts w:ascii="Times New Roman" w:hAnsi="Times New Roman"/>
          <w:b/>
          <w:spacing w:val="-11"/>
          <w:sz w:val="28"/>
        </w:rPr>
        <w:t>нова редакція</w:t>
      </w:r>
      <w:r w:rsidRPr="00D1393B">
        <w:rPr>
          <w:rFonts w:ascii="Times New Roman" w:hAnsi="Times New Roman"/>
          <w:b/>
          <w:spacing w:val="-11"/>
          <w:sz w:val="28"/>
          <w:szCs w:val="28"/>
        </w:rPr>
        <w:t>)</w:t>
      </w: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eastAsia="uk-UA"/>
        </w:rPr>
      </w:pPr>
    </w:p>
    <w:p w:rsidR="00111E51" w:rsidRDefault="00111E51" w:rsidP="00A80979">
      <w:pPr>
        <w:pStyle w:val="BodyText"/>
        <w:shd w:val="clear" w:color="auto" w:fill="auto"/>
        <w:spacing w:line="240" w:lineRule="auto"/>
        <w:ind w:firstLine="0"/>
        <w:jc w:val="both"/>
        <w:rPr>
          <w:rStyle w:val="11"/>
          <w:strike/>
          <w:sz w:val="28"/>
          <w:szCs w:val="28"/>
          <w:lang w:val="uk-UA" w:eastAsia="uk-UA"/>
        </w:rPr>
      </w:pPr>
    </w:p>
    <w:p w:rsidR="00111E51" w:rsidRPr="006E4EF6" w:rsidRDefault="00111E51" w:rsidP="00A80979">
      <w:pPr>
        <w:pStyle w:val="BodyText"/>
        <w:shd w:val="clear" w:color="auto" w:fill="auto"/>
        <w:spacing w:line="240" w:lineRule="auto"/>
        <w:ind w:firstLine="0"/>
        <w:jc w:val="both"/>
        <w:rPr>
          <w:rStyle w:val="11"/>
          <w:strike/>
          <w:sz w:val="28"/>
          <w:szCs w:val="28"/>
          <w:lang w:val="uk-UA" w:eastAsia="uk-UA"/>
        </w:rPr>
      </w:pPr>
    </w:p>
    <w:p w:rsidR="00111E51" w:rsidRPr="003E3CE1" w:rsidRDefault="00111E51" w:rsidP="006E4EF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111E51" w:rsidRDefault="00111E51" w:rsidP="006E4EF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111E51" w:rsidRPr="006E4EF6" w:rsidRDefault="00111E51" w:rsidP="00A80979">
      <w:pPr>
        <w:pStyle w:val="BodyText"/>
        <w:shd w:val="clear" w:color="auto" w:fill="auto"/>
        <w:spacing w:line="240" w:lineRule="auto"/>
        <w:ind w:firstLine="0"/>
        <w:jc w:val="both"/>
        <w:rPr>
          <w:rStyle w:val="11"/>
          <w:strike/>
          <w:sz w:val="28"/>
          <w:szCs w:val="28"/>
          <w:lang w:val="uk-UA" w:eastAsia="uk-UA"/>
        </w:rPr>
      </w:pPr>
    </w:p>
    <w:p w:rsidR="00111E51" w:rsidRPr="00A80979" w:rsidRDefault="00111E51"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111E51" w:rsidRDefault="00111E51" w:rsidP="006E4EF6">
      <w:pPr>
        <w:autoSpaceDE w:val="0"/>
        <w:autoSpaceDN w:val="0"/>
        <w:adjustRightInd w:val="0"/>
        <w:ind w:firstLine="720"/>
        <w:jc w:val="both"/>
        <w:rPr>
          <w:rFonts w:ascii="Times New Roman" w:hAnsi="Times New Roman" w:cs="Times New Roman"/>
          <w:color w:val="auto"/>
          <w:sz w:val="28"/>
          <w:szCs w:val="28"/>
          <w:lang w:eastAsia="ru-RU"/>
        </w:rPr>
      </w:pPr>
      <w:r w:rsidRPr="00D1393B">
        <w:rPr>
          <w:rFonts w:ascii="Times New Roman" w:hAnsi="Times New Roman" w:cs="Times New Roman"/>
          <w:sz w:val="28"/>
          <w:szCs w:val="28"/>
        </w:rPr>
        <w:t xml:space="preserve">1.1. КОМУНАЛЬНИЙ ЗАКЛАД «ОРЛЯНСЬКА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07.11.2002 № 634</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22.11.2004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D1393B">
        <w:rPr>
          <w:rFonts w:ascii="Times New Roman" w:hAnsi="Times New Roman" w:cs="Times New Roman"/>
          <w:sz w:val="28"/>
          <w:szCs w:val="28"/>
        </w:rPr>
        <w:t>10801050001000049</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10801050008000046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10801050010000049</w:t>
      </w:r>
      <w:r w:rsidRPr="003E3CE1">
        <w:rPr>
          <w:rFonts w:ascii="Times New Roman" w:hAnsi="Times New Roman" w:cs="Times New Roman"/>
          <w:color w:val="auto"/>
          <w:sz w:val="28"/>
          <w:szCs w:val="28"/>
          <w:lang w:eastAsia="ru-RU"/>
        </w:rPr>
        <w:t>.</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1.6. Повне найменування: </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КОМУНАЛЬНИЙ ЗАКЛАД «ОРЛЯНСЬКА ЗАГАЛЬНООСВІТНЯ ШКОЛА І-ІІІ СТУПЕНІВ» ВАСИЛІВСЬКОЇ РАЙОННОЇ РАДИ ЗАПОРІЗЬКОЇ ОБЛАСТІ;</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КОМУНАЛЬНОЕ ЗАВЕДЕНИЕ «ОРЛЯНСКАЯ ОБЩЕОБРАЗОВАТЕЛЬНАЯ ШКОЛА І-ІІІ СТУПЕНЕЙ» ВАСИЛЬЕВСКОГО РАЙОННОГО СОВЕТА ЗАПОРОЖСКОЙ ОБЛАСТИ.</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Скорочене найменування :</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КЗ «Орлянська ЗОШ І-ІІІ ст.»ВРР ЗО</w:t>
      </w: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КЗ «Орлянская ООШ І-ІІІ ст.» ВРС ЗО</w:t>
      </w:r>
    </w:p>
    <w:p w:rsidR="00111E51" w:rsidRDefault="00111E51" w:rsidP="006E4EF6">
      <w:pPr>
        <w:ind w:firstLine="720"/>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D1393B">
        <w:rPr>
          <w:rFonts w:ascii="Times New Roman" w:hAnsi="Times New Roman" w:cs="Times New Roman"/>
          <w:sz w:val="28"/>
          <w:szCs w:val="28"/>
        </w:rPr>
        <w:t>: 71660, Запорізька область, Василівський район, с.Орлянське, вул. Шкільна, 3</w:t>
      </w:r>
      <w:r>
        <w:rPr>
          <w:rFonts w:ascii="Times New Roman" w:hAnsi="Times New Roman" w:cs="Times New Roman"/>
          <w:sz w:val="28"/>
          <w:szCs w:val="28"/>
        </w:rPr>
        <w:t>.</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111E51" w:rsidRPr="00D5692B" w:rsidRDefault="00111E51"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w:t>
      </w:r>
      <w:r>
        <w:rPr>
          <w:rFonts w:ascii="Times New Roman" w:hAnsi="Times New Roman" w:cs="Times New Roman"/>
          <w:spacing w:val="-11"/>
          <w:sz w:val="28"/>
          <w:szCs w:val="28"/>
        </w:rPr>
        <w:t>о.</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111E51" w:rsidRPr="00D5692B" w:rsidRDefault="00111E51"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111E51" w:rsidRPr="00D5692B" w:rsidRDefault="00111E51"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11E51" w:rsidRPr="00D5692B" w:rsidRDefault="00111E51"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111E51" w:rsidRPr="00D5692B" w:rsidRDefault="00111E51" w:rsidP="00D1393B">
      <w:pPr>
        <w:jc w:val="both"/>
        <w:rPr>
          <w:rFonts w:ascii="Times New Roman" w:hAnsi="Times New Roman" w:cs="Times New Roman"/>
          <w:spacing w:val="-11"/>
          <w:sz w:val="28"/>
          <w:szCs w:val="28"/>
        </w:rPr>
      </w:pPr>
    </w:p>
    <w:p w:rsidR="00111E51" w:rsidRPr="00215BB2" w:rsidRDefault="00111E51" w:rsidP="00D1393B">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111E51" w:rsidRPr="00215BB2" w:rsidRDefault="00111E51" w:rsidP="00D1393B">
      <w:pPr>
        <w:jc w:val="both"/>
        <w:rPr>
          <w:rFonts w:ascii="Times New Roman" w:hAnsi="Times New Roman" w:cs="Times New Roman"/>
          <w:sz w:val="28"/>
          <w:szCs w:val="28"/>
        </w:rPr>
      </w:pP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w:t>
      </w:r>
      <w:r>
        <w:rPr>
          <w:rFonts w:ascii="Times New Roman" w:hAnsi="Times New Roman" w:cs="Times New Roman"/>
          <w:sz w:val="28"/>
          <w:szCs w:val="28"/>
        </w:rPr>
        <w:t>ом двох років навчання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111E51" w:rsidRPr="00215BB2" w:rsidRDefault="00111E51" w:rsidP="00D1393B">
      <w:pPr>
        <w:jc w:val="both"/>
        <w:rPr>
          <w:rFonts w:ascii="Times New Roman" w:hAnsi="Times New Roman" w:cs="Times New Roman"/>
          <w:sz w:val="28"/>
          <w:szCs w:val="28"/>
        </w:rPr>
      </w:pPr>
    </w:p>
    <w:p w:rsidR="00111E51" w:rsidRPr="00215BB2" w:rsidRDefault="00111E51" w:rsidP="00D1393B">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111E51" w:rsidRPr="00215BB2" w:rsidRDefault="00111E51" w:rsidP="00D1393B">
      <w:pPr>
        <w:jc w:val="both"/>
        <w:rPr>
          <w:rFonts w:ascii="Times New Roman" w:hAnsi="Times New Roman" w:cs="Times New Roman"/>
          <w:sz w:val="28"/>
          <w:szCs w:val="28"/>
        </w:rPr>
      </w:pP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11E51"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11E51" w:rsidRPr="00215BB2" w:rsidRDefault="00111E51" w:rsidP="00D1393B">
      <w:pPr>
        <w:jc w:val="both"/>
        <w:rPr>
          <w:rFonts w:ascii="Times New Roman" w:hAnsi="Times New Roman" w:cs="Times New Roman"/>
          <w:sz w:val="28"/>
          <w:szCs w:val="28"/>
        </w:rPr>
      </w:pPr>
    </w:p>
    <w:p w:rsidR="00111E51" w:rsidRPr="00215BB2" w:rsidRDefault="00111E51" w:rsidP="00D1393B">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111E51" w:rsidRPr="00215BB2" w:rsidRDefault="00111E51" w:rsidP="00D1393B">
      <w:pPr>
        <w:jc w:val="both"/>
        <w:rPr>
          <w:rFonts w:ascii="Times New Roman" w:hAnsi="Times New Roman" w:cs="Times New Roman"/>
          <w:sz w:val="28"/>
          <w:szCs w:val="28"/>
        </w:rPr>
      </w:pP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w:t>
      </w:r>
      <w:r>
        <w:rPr>
          <w:rFonts w:ascii="Times New Roman" w:hAnsi="Times New Roman" w:cs="Times New Roman"/>
          <w:sz w:val="28"/>
          <w:szCs w:val="28"/>
        </w:rPr>
        <w:t>но-виховного процесу.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111E51"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111E51"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11E51"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11E51" w:rsidRPr="00215BB2"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11E51" w:rsidRPr="00215BB2" w:rsidRDefault="00111E51"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11E51" w:rsidRPr="00215BB2" w:rsidRDefault="00111E51" w:rsidP="00D1393B">
      <w:pPr>
        <w:jc w:val="both"/>
        <w:rPr>
          <w:rFonts w:ascii="Times New Roman" w:hAnsi="Times New Roman" w:cs="Times New Roman"/>
          <w:sz w:val="28"/>
          <w:szCs w:val="28"/>
        </w:rPr>
      </w:pPr>
    </w:p>
    <w:p w:rsidR="00111E51" w:rsidRPr="001D561E" w:rsidRDefault="00111E51" w:rsidP="00D1393B">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11E51" w:rsidRPr="001D561E" w:rsidRDefault="00111E51" w:rsidP="00D1393B">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111E51"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11E51" w:rsidRDefault="00111E51" w:rsidP="00ED522A">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11E51" w:rsidRPr="001D561E" w:rsidRDefault="00111E51" w:rsidP="00D1393B">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11E51" w:rsidRPr="001D561E" w:rsidRDefault="00111E51"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11E51" w:rsidRPr="001D561E" w:rsidRDefault="00111E51" w:rsidP="00D1393B">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11E51" w:rsidRPr="001D561E" w:rsidRDefault="00111E51" w:rsidP="00D1393B">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11E51" w:rsidRPr="001D561E" w:rsidRDefault="00111E51" w:rsidP="00D1393B">
      <w:pPr>
        <w:jc w:val="both"/>
        <w:rPr>
          <w:rFonts w:ascii="Times New Roman" w:hAnsi="Times New Roman" w:cs="Times New Roman"/>
          <w:sz w:val="28"/>
          <w:szCs w:val="28"/>
        </w:rPr>
      </w:pP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11E51" w:rsidRPr="001D561E" w:rsidRDefault="00111E51"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11E51" w:rsidRPr="001D561E"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11E51" w:rsidRPr="001D561E"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111E51" w:rsidRPr="001D561E"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11E51" w:rsidRPr="001D561E"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11E51" w:rsidRPr="001D561E" w:rsidRDefault="00111E51"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11E51" w:rsidRDefault="00111E51" w:rsidP="00D1393B">
      <w:pPr>
        <w:jc w:val="both"/>
        <w:rPr>
          <w:rFonts w:ascii="Times New Roman" w:hAnsi="Times New Roman" w:cs="Times New Roman"/>
          <w:sz w:val="28"/>
          <w:szCs w:val="28"/>
        </w:rPr>
      </w:pPr>
    </w:p>
    <w:p w:rsidR="00111E51" w:rsidRPr="00EC444B" w:rsidRDefault="00111E51" w:rsidP="00D1393B">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11E51" w:rsidRPr="00EC444B" w:rsidRDefault="00111E51" w:rsidP="00D1393B">
      <w:pPr>
        <w:pStyle w:val="NormalWeb"/>
        <w:spacing w:after="0"/>
        <w:ind w:firstLine="798"/>
        <w:jc w:val="both"/>
        <w:rPr>
          <w:sz w:val="28"/>
          <w:szCs w:val="28"/>
          <w:lang w:val="uk-UA"/>
        </w:rPr>
      </w:pPr>
    </w:p>
    <w:p w:rsidR="00111E51" w:rsidRPr="00EC444B" w:rsidRDefault="00111E51" w:rsidP="00D1393B">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11E51" w:rsidRPr="00D5692B" w:rsidRDefault="00111E51" w:rsidP="00D1393B">
      <w:pPr>
        <w:jc w:val="both"/>
      </w:pPr>
    </w:p>
    <w:p w:rsidR="00111E51" w:rsidRPr="00D1393B" w:rsidRDefault="00111E51"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 </w:t>
      </w:r>
    </w:p>
    <w:sectPr w:rsidR="00111E51" w:rsidRPr="00D1393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1AB4"/>
    <w:rsid w:val="000554D1"/>
    <w:rsid w:val="00066F1C"/>
    <w:rsid w:val="0006745D"/>
    <w:rsid w:val="0008636C"/>
    <w:rsid w:val="0009508A"/>
    <w:rsid w:val="000C7266"/>
    <w:rsid w:val="000E486D"/>
    <w:rsid w:val="000F7D19"/>
    <w:rsid w:val="00100206"/>
    <w:rsid w:val="00111E51"/>
    <w:rsid w:val="00117DA3"/>
    <w:rsid w:val="001222D2"/>
    <w:rsid w:val="00126BE3"/>
    <w:rsid w:val="00156E5C"/>
    <w:rsid w:val="00180C9B"/>
    <w:rsid w:val="001A249D"/>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2F782B"/>
    <w:rsid w:val="00313D99"/>
    <w:rsid w:val="00340304"/>
    <w:rsid w:val="003B3163"/>
    <w:rsid w:val="003D1741"/>
    <w:rsid w:val="003E3CE1"/>
    <w:rsid w:val="003F7CB8"/>
    <w:rsid w:val="00441F3C"/>
    <w:rsid w:val="00443327"/>
    <w:rsid w:val="004679E2"/>
    <w:rsid w:val="004747B2"/>
    <w:rsid w:val="004A16E8"/>
    <w:rsid w:val="004A28E6"/>
    <w:rsid w:val="004B1E02"/>
    <w:rsid w:val="004D3A1D"/>
    <w:rsid w:val="004E7A18"/>
    <w:rsid w:val="00521C55"/>
    <w:rsid w:val="00525214"/>
    <w:rsid w:val="00545075"/>
    <w:rsid w:val="005476A3"/>
    <w:rsid w:val="005635A6"/>
    <w:rsid w:val="00563805"/>
    <w:rsid w:val="005730E9"/>
    <w:rsid w:val="0059684B"/>
    <w:rsid w:val="00597FD3"/>
    <w:rsid w:val="005A10A9"/>
    <w:rsid w:val="005B5F2C"/>
    <w:rsid w:val="005F611B"/>
    <w:rsid w:val="00607B67"/>
    <w:rsid w:val="00616D2B"/>
    <w:rsid w:val="006351B7"/>
    <w:rsid w:val="0065627C"/>
    <w:rsid w:val="006672BF"/>
    <w:rsid w:val="00667B31"/>
    <w:rsid w:val="006766DD"/>
    <w:rsid w:val="006B615C"/>
    <w:rsid w:val="006C589C"/>
    <w:rsid w:val="006E4EF6"/>
    <w:rsid w:val="00705EAF"/>
    <w:rsid w:val="0075575A"/>
    <w:rsid w:val="00771E44"/>
    <w:rsid w:val="0077459C"/>
    <w:rsid w:val="007A4515"/>
    <w:rsid w:val="007B108E"/>
    <w:rsid w:val="007B1DCA"/>
    <w:rsid w:val="007F06A6"/>
    <w:rsid w:val="00827591"/>
    <w:rsid w:val="00845884"/>
    <w:rsid w:val="008508BE"/>
    <w:rsid w:val="008541FD"/>
    <w:rsid w:val="00861BDD"/>
    <w:rsid w:val="00863129"/>
    <w:rsid w:val="008922D1"/>
    <w:rsid w:val="008B0CEB"/>
    <w:rsid w:val="008D2046"/>
    <w:rsid w:val="008E2709"/>
    <w:rsid w:val="008E55A3"/>
    <w:rsid w:val="008F405B"/>
    <w:rsid w:val="008F7C49"/>
    <w:rsid w:val="009040B6"/>
    <w:rsid w:val="009173E5"/>
    <w:rsid w:val="00936A30"/>
    <w:rsid w:val="0096043B"/>
    <w:rsid w:val="009709BC"/>
    <w:rsid w:val="009D6A6E"/>
    <w:rsid w:val="009E0B6C"/>
    <w:rsid w:val="009E1B23"/>
    <w:rsid w:val="009E3321"/>
    <w:rsid w:val="00A0116B"/>
    <w:rsid w:val="00A150C1"/>
    <w:rsid w:val="00A210CC"/>
    <w:rsid w:val="00A27CC8"/>
    <w:rsid w:val="00A4194A"/>
    <w:rsid w:val="00A429A5"/>
    <w:rsid w:val="00A54FDB"/>
    <w:rsid w:val="00A60DA5"/>
    <w:rsid w:val="00A60E71"/>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BE59D4"/>
    <w:rsid w:val="00C01E99"/>
    <w:rsid w:val="00C473A2"/>
    <w:rsid w:val="00CC0486"/>
    <w:rsid w:val="00CE2BCA"/>
    <w:rsid w:val="00D07A39"/>
    <w:rsid w:val="00D1393B"/>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62307"/>
    <w:rsid w:val="00E624C8"/>
    <w:rsid w:val="00EC1A21"/>
    <w:rsid w:val="00EC444B"/>
    <w:rsid w:val="00ED522A"/>
    <w:rsid w:val="00ED6B26"/>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D07A39"/>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018122054">
      <w:marLeft w:val="0"/>
      <w:marRight w:val="0"/>
      <w:marTop w:val="0"/>
      <w:marBottom w:val="0"/>
      <w:divBdr>
        <w:top w:val="none" w:sz="0" w:space="0" w:color="auto"/>
        <w:left w:val="none" w:sz="0" w:space="0" w:color="auto"/>
        <w:bottom w:val="none" w:sz="0" w:space="0" w:color="auto"/>
        <w:right w:val="none" w:sz="0" w:space="0" w:color="auto"/>
      </w:divBdr>
    </w:div>
    <w:div w:id="1018122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18</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2013-09-24T12:59:00Z</dcterms:created>
  <dcterms:modified xsi:type="dcterms:W3CDTF">2016-06-02T06:32:00Z</dcterms:modified>
</cp:coreProperties>
</file>